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31E7D" w14:textId="77777777" w:rsidR="00101E96" w:rsidRPr="00C512A7" w:rsidRDefault="00000000">
      <w:pPr>
        <w:pStyle w:val="Overskrift1"/>
        <w:rPr>
          <w:rFonts w:ascii="Verdana" w:hAnsi="Verdana"/>
          <w:color w:val="036C6C"/>
          <w:sz w:val="22"/>
          <w:szCs w:val="22"/>
        </w:rPr>
      </w:pPr>
      <w:r w:rsidRPr="00C512A7">
        <w:rPr>
          <w:rFonts w:ascii="Verdana" w:hAnsi="Verdana"/>
          <w:color w:val="036C6C"/>
          <w:sz w:val="22"/>
          <w:szCs w:val="22"/>
        </w:rPr>
        <w:t>Motivation Letter Template</w:t>
      </w:r>
    </w:p>
    <w:p w14:paraId="0B25A331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You can use and adapt this letter when applying to participate in a patient engagement activity.</w:t>
      </w:r>
      <w:r w:rsidRPr="00C512A7">
        <w:rPr>
          <w:rFonts w:ascii="Verdana" w:hAnsi="Verdana"/>
          <w:sz w:val="20"/>
          <w:szCs w:val="20"/>
        </w:rPr>
        <w:br/>
      </w:r>
    </w:p>
    <w:p w14:paraId="3DF232FE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[Your Name]</w:t>
      </w:r>
      <w:r w:rsidRPr="00C512A7">
        <w:rPr>
          <w:rFonts w:ascii="Verdana" w:hAnsi="Verdana"/>
          <w:sz w:val="20"/>
          <w:szCs w:val="20"/>
        </w:rPr>
        <w:br/>
        <w:t>[Your Address]</w:t>
      </w:r>
      <w:r w:rsidRPr="00C512A7">
        <w:rPr>
          <w:rFonts w:ascii="Verdana" w:hAnsi="Verdana"/>
          <w:sz w:val="20"/>
          <w:szCs w:val="20"/>
        </w:rPr>
        <w:br/>
        <w:t>[Email Address]</w:t>
      </w:r>
      <w:r w:rsidRPr="00C512A7">
        <w:rPr>
          <w:rFonts w:ascii="Verdana" w:hAnsi="Verdana"/>
          <w:sz w:val="20"/>
          <w:szCs w:val="20"/>
        </w:rPr>
        <w:br/>
        <w:t>[Phone Number]</w:t>
      </w:r>
      <w:r w:rsidRPr="00C512A7">
        <w:rPr>
          <w:rFonts w:ascii="Verdana" w:hAnsi="Verdana"/>
          <w:sz w:val="20"/>
          <w:szCs w:val="20"/>
        </w:rPr>
        <w:br/>
        <w:t>[Date]</w:t>
      </w:r>
    </w:p>
    <w:p w14:paraId="0F9B09DA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To whom it may concern,</w:t>
      </w:r>
    </w:p>
    <w:p w14:paraId="49D59FED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My name is [Your Name], and I am writing to express my interest in becoming involved in [name of the project / committee / panel] as a patient [or: carer/family member/patient representative, etc.].</w:t>
      </w:r>
    </w:p>
    <w:p w14:paraId="236515A0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I have personal experience with [your condition / healthcare experience / caregiving role], and I believe that my insights could help shape better decisions, policies, or services for others in similar situations. My motivation comes from a desire to contribute to more inclusive and patient-centered approaches in healthcare.</w:t>
      </w:r>
    </w:p>
    <w:p w14:paraId="77FB5C62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What I bring:</w:t>
      </w:r>
    </w:p>
    <w:p w14:paraId="011423D3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- A lived experience with [condition or situation] and a desire to speak on behalf of others who may not have the opportunity.</w:t>
      </w:r>
    </w:p>
    <w:p w14:paraId="7CAF11AB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- An open mind and willingness to listen, learn, and collaborate with different stakeholders.</w:t>
      </w:r>
    </w:p>
    <w:p w14:paraId="6345B9EB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- An understanding of the importance of balancing personal perspective with group goals.</w:t>
      </w:r>
    </w:p>
    <w:p w14:paraId="04FA47DD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I am especially interested in [specific topic or area — e.g., improving communication, research, shared decision-making, etc.], and I believe that meaningful patient involvement can lead to more relevant, respectful, and effective outcomes.</w:t>
      </w:r>
    </w:p>
    <w:p w14:paraId="10A39472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I have attached my personal profile / CV for your reference, and I am happy to provide further information if needed.</w:t>
      </w:r>
    </w:p>
    <w:p w14:paraId="6E82A4DD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Thank you for considering my application. I look forward to the possibility of contributing to your work.</w:t>
      </w:r>
    </w:p>
    <w:p w14:paraId="24FBAF1E" w14:textId="77777777" w:rsidR="00101E96" w:rsidRPr="00C512A7" w:rsidRDefault="00000000">
      <w:pPr>
        <w:rPr>
          <w:rFonts w:ascii="Verdana" w:hAnsi="Verdana"/>
          <w:sz w:val="20"/>
          <w:szCs w:val="20"/>
        </w:rPr>
      </w:pPr>
      <w:r w:rsidRPr="00C512A7">
        <w:rPr>
          <w:rFonts w:ascii="Verdana" w:hAnsi="Verdana"/>
          <w:sz w:val="20"/>
          <w:szCs w:val="20"/>
        </w:rPr>
        <w:t>Kind regards,</w:t>
      </w:r>
      <w:r w:rsidRPr="00C512A7">
        <w:rPr>
          <w:rFonts w:ascii="Verdana" w:hAnsi="Verdana"/>
          <w:sz w:val="20"/>
          <w:szCs w:val="20"/>
        </w:rPr>
        <w:br/>
        <w:t>[Your Name]</w:t>
      </w:r>
    </w:p>
    <w:sectPr w:rsidR="00101E96" w:rsidRPr="00C512A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pstilling-talellerbogs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pstilling-talellerbogs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pstilling-punktteg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pstilling-punktteg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4346220">
    <w:abstractNumId w:val="8"/>
  </w:num>
  <w:num w:numId="2" w16cid:durableId="991788671">
    <w:abstractNumId w:val="6"/>
  </w:num>
  <w:num w:numId="3" w16cid:durableId="1386484326">
    <w:abstractNumId w:val="5"/>
  </w:num>
  <w:num w:numId="4" w16cid:durableId="342250591">
    <w:abstractNumId w:val="4"/>
  </w:num>
  <w:num w:numId="5" w16cid:durableId="989481501">
    <w:abstractNumId w:val="7"/>
  </w:num>
  <w:num w:numId="6" w16cid:durableId="493037340">
    <w:abstractNumId w:val="3"/>
  </w:num>
  <w:num w:numId="7" w16cid:durableId="1841188864">
    <w:abstractNumId w:val="2"/>
  </w:num>
  <w:num w:numId="8" w16cid:durableId="907303485">
    <w:abstractNumId w:val="1"/>
  </w:num>
  <w:num w:numId="9" w16cid:durableId="668143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1E96"/>
    <w:rsid w:val="00110513"/>
    <w:rsid w:val="0015074B"/>
    <w:rsid w:val="0029639D"/>
    <w:rsid w:val="00326F90"/>
    <w:rsid w:val="00AA1D8D"/>
    <w:rsid w:val="00B47730"/>
    <w:rsid w:val="00C512A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7B7638"/>
  <w14:defaultImageDpi w14:val="300"/>
  <w15:docId w15:val="{B0525A90-FB07-4848-A447-1EB22948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E618BF"/>
  </w:style>
  <w:style w:type="paragraph" w:styleId="Sidefod">
    <w:name w:val="footer"/>
    <w:basedOn w:val="Normal"/>
    <w:link w:val="Sidefod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E618BF"/>
  </w:style>
  <w:style w:type="paragraph" w:styleId="Ing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Normal"/>
    <w:next w:val="Normal"/>
    <w:link w:val="Ti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fsni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typeiafsni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typeiafsni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typeiafsni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Opstilling-punkttegn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Opstilling-punkttegn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Opstilling-punkttegn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Opstilling-talellerbogs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Opstilling-talellerbogs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Opstilling-talellerbogs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Opstilling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Opstilling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Opstilling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typeiafsni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FC693F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k">
    <w:name w:val="Strong"/>
    <w:basedOn w:val="Standardskrifttypeiafsnit"/>
    <w:uiPriority w:val="22"/>
    <w:qFormat/>
    <w:rsid w:val="00FC693F"/>
    <w:rPr>
      <w:b/>
      <w:bCs/>
    </w:rPr>
  </w:style>
  <w:style w:type="character" w:styleId="Fremhv">
    <w:name w:val="Emphasis"/>
    <w:basedOn w:val="Standardskrifttypeiafsnit"/>
    <w:uiPriority w:val="20"/>
    <w:qFormat/>
    <w:rsid w:val="00FC693F"/>
    <w:rPr>
      <w:i/>
      <w:iCs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FC693F"/>
    <w:rPr>
      <w:b/>
      <w:bCs/>
      <w:i/>
      <w:iCs/>
      <w:color w:val="4F81BD" w:themeColor="accent1"/>
    </w:rPr>
  </w:style>
  <w:style w:type="character" w:styleId="Svagfremhvning">
    <w:name w:val="Subtle Emphasis"/>
    <w:basedOn w:val="Standardskrifttypeiafsnit"/>
    <w:uiPriority w:val="19"/>
    <w:qFormat/>
    <w:rsid w:val="00FC693F"/>
    <w:rPr>
      <w:i/>
      <w:iCs/>
      <w:color w:val="808080" w:themeColor="text1" w:themeTint="7F"/>
    </w:rPr>
  </w:style>
  <w:style w:type="character" w:styleId="Kraftigfremhvning">
    <w:name w:val="Intense Emphasis"/>
    <w:basedOn w:val="Standardskrifttypeiafsnit"/>
    <w:uiPriority w:val="21"/>
    <w:qFormat/>
    <w:rsid w:val="00FC693F"/>
    <w:rPr>
      <w:b/>
      <w:bCs/>
      <w:i/>
      <w:iCs/>
      <w:color w:val="4F81BD" w:themeColor="accent1"/>
    </w:rPr>
  </w:style>
  <w:style w:type="character" w:styleId="Svaghenvisning">
    <w:name w:val="Subtle Reference"/>
    <w:basedOn w:val="Standardskrifttypeiafsnit"/>
    <w:uiPriority w:val="31"/>
    <w:qFormat/>
    <w:rsid w:val="00FC693F"/>
    <w:rPr>
      <w:smallCaps/>
      <w:color w:val="C0504D" w:themeColor="accent2"/>
      <w:u w:val="single"/>
    </w:rPr>
  </w:style>
  <w:style w:type="character" w:styleId="Kraftighenvisning">
    <w:name w:val="Intense Reference"/>
    <w:basedOn w:val="Standardskrifttypeiafsn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genstitel">
    <w:name w:val="Book Title"/>
    <w:basedOn w:val="Standardskrifttypeiafsnit"/>
    <w:uiPriority w:val="33"/>
    <w:qFormat/>
    <w:rsid w:val="00FC693F"/>
    <w:rPr>
      <w:b/>
      <w:bCs/>
      <w:smallCaps/>
      <w:spacing w:val="5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-Gitter">
    <w:name w:val="Table Grid"/>
    <w:basedOn w:val="Tabel-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">
    <w:name w:val="Light Shading"/>
    <w:basedOn w:val="Tabel-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-farve1">
    <w:name w:val="Light Shading Accent 1"/>
    <w:basedOn w:val="Tabel-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-fremhvningsfarve2">
    <w:name w:val="Light Shading Accent 2"/>
    <w:basedOn w:val="Tabel-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-fremhvningsfarve3">
    <w:name w:val="Light Shading Accent 3"/>
    <w:basedOn w:val="Tabel-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-fremhvningsfarve4">
    <w:name w:val="Light Shading Accent 4"/>
    <w:basedOn w:val="Tabel-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-fremhvningsfarve5">
    <w:name w:val="Light Shading Accent 5"/>
    <w:basedOn w:val="Tabel-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-fremhvningsfarve6">
    <w:name w:val="Light Shading Accent 6"/>
    <w:basedOn w:val="Tabel-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Tabel-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-farve1">
    <w:name w:val="Light List Accent 1"/>
    <w:basedOn w:val="Tabel-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-fremhvningsfarve2">
    <w:name w:val="Light List Accent 2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-fremhvningsfarve3">
    <w:name w:val="Light List Accent 3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-fremhvningsfarve4">
    <w:name w:val="Light List Accent 4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-fremhvningsfarve5">
    <w:name w:val="Light List Accent 5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-fremhvningsfarve6">
    <w:name w:val="Light List Accent 6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gitter">
    <w:name w:val="Light Grid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gitter-farve1">
    <w:name w:val="Light Grid Accent 1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gitter-fremhvningsfarve2">
    <w:name w:val="Light Grid Accent 2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gitter-fremhvningsfarve3">
    <w:name w:val="Light Grid Accent 3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gitter-fremhvningsfarve4">
    <w:name w:val="Light Grid Accent 4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gitter-fremhvningsfarve5">
    <w:name w:val="Light Grid Accent 5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gitter-fremhvningsfarve6">
    <w:name w:val="Light Grid Accent 6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kygge1">
    <w:name w:val="Medium Shading 1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arve1">
    <w:name w:val="Medium Shading 1 Accent 1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2">
    <w:name w:val="Medium Shading 1 Accent 2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3">
    <w:name w:val="Medium Shading 1 Accent 3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4">
    <w:name w:val="Medium Shading 1 Accent 4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5">
    <w:name w:val="Medium Shading 1 Accent 5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6">
    <w:name w:val="Medium Shading 1 Accent 6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2">
    <w:name w:val="Medium Shading 2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arve1">
    <w:name w:val="Medium Shading 2 Accent 1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2">
    <w:name w:val="Medium Shading 2 Accent 2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3">
    <w:name w:val="Medium Shading 2 Accent 3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4">
    <w:name w:val="Medium Shading 2 Accent 4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5">
    <w:name w:val="Medium Shading 2 Accent 5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6">
    <w:name w:val="Medium Shading 2 Accent 6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e1">
    <w:name w:val="Medium List 1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e1-farve1">
    <w:name w:val="Medium List 1 Accent 1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e1-fremhvningsfarve2">
    <w:name w:val="Medium List 1 Accent 2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e1-fremhvningsfarve3">
    <w:name w:val="Medium List 1 Accent 3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e1-fremhvningsfarve4">
    <w:name w:val="Medium List 1 Accent 4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e1-fremhvningsfarve5">
    <w:name w:val="Medium List 1 Accent 5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e1-fremhvningsfarve6">
    <w:name w:val="Medium List 1 Accent 6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e2">
    <w:name w:val="Medium List 2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1">
    <w:name w:val="Medium List 2 Accent 1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2">
    <w:name w:val="Medium List 2 Accent 2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3">
    <w:name w:val="Medium List 2 Accent 3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4">
    <w:name w:val="Medium List 2 Accent 4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5">
    <w:name w:val="Medium List 2 Accent 5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6">
    <w:name w:val="Medium List 2 Accent 6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itter1">
    <w:name w:val="Medium Grid 1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itter1-fremhvningsfarve1">
    <w:name w:val="Medium Grid 1 Accent 1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itter1-fremhvningsfarve2">
    <w:name w:val="Medium Grid 1 Accent 2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itter1-fremhvningsfarve3">
    <w:name w:val="Medium Grid 1 Accent 3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itter1-fremhvningsfarve4">
    <w:name w:val="Medium Grid 1 Accent 4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itter1-fremhvningsfarve5">
    <w:name w:val="Medium Grid 1 Accent 5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itter1-fremhvningsfarve6">
    <w:name w:val="Medium Grid 1 Accent 6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itter2">
    <w:name w:val="Medium Grid 2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1">
    <w:name w:val="Medium Grid 2 Accent 1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2">
    <w:name w:val="Medium Grid 2 Accent 2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3">
    <w:name w:val="Medium Grid 2 Accent 3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4">
    <w:name w:val="Medium Grid 2 Accent 4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5">
    <w:name w:val="Medium Grid 2 Accent 5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6">
    <w:name w:val="Medium Grid 2 Accent 6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3">
    <w:name w:val="Medium Grid 3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itter3-fremhvningsfarve1">
    <w:name w:val="Medium Grid 3 Accent 1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itter3-fremhvningsfarve2">
    <w:name w:val="Medium Grid 3 Accent 2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itter3-fremhvningsfarve3">
    <w:name w:val="Medium Grid 3 Accent 3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itter3-fremhvningsfarve4">
    <w:name w:val="Medium Grid 3 Accent 4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itter3-fremhvningsfarve5">
    <w:name w:val="Medium Grid 3 Accent 5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itter3-fremhvningsfarve6">
    <w:name w:val="Medium Grid 3 Accent 6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fremhvningsfarve1">
    <w:name w:val="Dark List Accent 1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-fremhvningsfarve2">
    <w:name w:val="Dark List Accent 2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-fremhvningsfarve3">
    <w:name w:val="Dark List Accent 3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-fremhvningsfarve4">
    <w:name w:val="Dark List Accent 4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-fremhvningsfarve5">
    <w:name w:val="Dark List Accent 5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-fremhvningsfarve6">
    <w:name w:val="Dark List Accent 6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vetskygge">
    <w:name w:val="Colorful Shading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1">
    <w:name w:val="Colorful Shading Accent 1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2">
    <w:name w:val="Colorful Shading Accent 2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3">
    <w:name w:val="Colorful Shading Accent 3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vetskygge-fremhvningsfarve4">
    <w:name w:val="Colorful Shading Accent 4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5">
    <w:name w:val="Colorful Shading Accent 5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6">
    <w:name w:val="Colorful Shading Accent 6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liste">
    <w:name w:val="Colorful List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vetliste-fremhvningsfarve1">
    <w:name w:val="Colorful List Accent 1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vetliste-fremhvningsfarve2">
    <w:name w:val="Colorful List Accent 2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vetliste-fremhvningsfarve3">
    <w:name w:val="Colorful List Accent 3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vetliste-fremhvningsfarve4">
    <w:name w:val="Colorful List Accent 4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vetliste-fremhvningsfarve5">
    <w:name w:val="Colorful List Accent 5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vetliste-fremhvningsfarve6">
    <w:name w:val="Colorful List Accent 6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vetgitter">
    <w:name w:val="Colorful Grid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vetgitter-fremhvningsfarve1">
    <w:name w:val="Colorful Grid Accent 1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vetgitter-fremhvningsfarve2">
    <w:name w:val="Colorful Grid Accent 2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vetgitter-fremhvningsfarve3">
    <w:name w:val="Colorful Grid Accent 3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vetgitter-fremhvningsfarve4">
    <w:name w:val="Colorful Grid Accent 4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vetgitter-fremhvningsfarve5">
    <w:name w:val="Colorful Grid Accent 5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vetgitter-fremhvningsfarve6">
    <w:name w:val="Colorful Grid Accent 6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Lisbeth Oxholm Snede</cp:lastModifiedBy>
  <cp:revision>2</cp:revision>
  <dcterms:created xsi:type="dcterms:W3CDTF">2025-04-23T07:56:00Z</dcterms:created>
  <dcterms:modified xsi:type="dcterms:W3CDTF">2025-04-23T07:56:00Z</dcterms:modified>
  <cp:category/>
</cp:coreProperties>
</file>